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EF334" w14:textId="77777777" w:rsidR="00F476E6" w:rsidRDefault="00D22B3A" w:rsidP="00F476E6">
      <w:pPr>
        <w:pStyle w:val="Heading1"/>
      </w:pPr>
      <w:r>
        <w:t>Attendance Intervention Threshold</w:t>
      </w:r>
      <w:r w:rsidR="00F476E6">
        <w:t xml:space="preserve"> Guide</w:t>
      </w:r>
    </w:p>
    <w:p w14:paraId="1015DA47" w14:textId="32340ACC" w:rsidR="0006626D" w:rsidRDefault="00D22B3A" w:rsidP="00F476E6">
      <w:pPr>
        <w:pStyle w:val="Heading1"/>
      </w:pPr>
      <w:r>
        <w:t>Primary Thresholds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59"/>
        <w:gridCol w:w="5575"/>
        <w:gridCol w:w="5756"/>
      </w:tblGrid>
      <w:tr w:rsidR="00F476E6" w:rsidRPr="00F476E6" w14:paraId="700B3061" w14:textId="77777777" w:rsidTr="00F476E6">
        <w:tc>
          <w:tcPr>
            <w:tcW w:w="1063" w:type="pct"/>
          </w:tcPr>
          <w:p w14:paraId="557B8C5F" w14:textId="77777777" w:rsidR="00F476E6" w:rsidRPr="00F476E6" w:rsidRDefault="00F476E6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Attendance Level / Absence</w:t>
            </w:r>
          </w:p>
        </w:tc>
        <w:tc>
          <w:tcPr>
            <w:tcW w:w="1937" w:type="pct"/>
          </w:tcPr>
          <w:p w14:paraId="7FC4FCD6" w14:textId="478083ED" w:rsidR="00F476E6" w:rsidRPr="00F476E6" w:rsidRDefault="00F476E6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 xml:space="preserve">Actions that </w:t>
            </w:r>
            <w:r>
              <w:rPr>
                <w:rFonts w:asciiTheme="majorHAnsi" w:hAnsiTheme="majorHAnsi" w:cstheme="majorHAnsi"/>
              </w:rPr>
              <w:t>SHOULD</w:t>
            </w:r>
            <w:r w:rsidRPr="00F476E6">
              <w:rPr>
                <w:rFonts w:asciiTheme="majorHAnsi" w:hAnsiTheme="majorHAnsi" w:cstheme="majorHAnsi"/>
              </w:rPr>
              <w:t xml:space="preserve"> be Taken</w:t>
            </w:r>
          </w:p>
        </w:tc>
        <w:tc>
          <w:tcPr>
            <w:tcW w:w="2000" w:type="pct"/>
          </w:tcPr>
          <w:p w14:paraId="4324A643" w14:textId="77777777" w:rsidR="00F476E6" w:rsidRPr="00F476E6" w:rsidRDefault="00F476E6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Actions that COULD be Taken</w:t>
            </w:r>
          </w:p>
        </w:tc>
      </w:tr>
      <w:tr w:rsidR="00F476E6" w:rsidRPr="00F476E6" w14:paraId="451FF648" w14:textId="77777777" w:rsidTr="00F476E6">
        <w:tc>
          <w:tcPr>
            <w:tcW w:w="1063" w:type="pct"/>
          </w:tcPr>
          <w:p w14:paraId="4213200C" w14:textId="77777777" w:rsidR="00F476E6" w:rsidRDefault="00F476E6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 xml:space="preserve">96–97% or </w:t>
            </w:r>
          </w:p>
          <w:p w14:paraId="1262FBC5" w14:textId="25EE4D2B" w:rsidR="00F476E6" w:rsidRPr="00F476E6" w:rsidRDefault="00F476E6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&lt;5 days/10 sessions absence</w:t>
            </w:r>
          </w:p>
        </w:tc>
        <w:tc>
          <w:tcPr>
            <w:tcW w:w="1937" w:type="pct"/>
          </w:tcPr>
          <w:p w14:paraId="7A616172" w14:textId="0A88718F" w:rsidR="00F476E6" w:rsidRPr="00F476E6" w:rsidRDefault="00F476E6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Teacher-level rewards for 100% attendance</w:t>
            </w:r>
            <w:r w:rsidRPr="00F476E6">
              <w:rPr>
                <w:rFonts w:asciiTheme="majorHAnsi" w:hAnsiTheme="majorHAnsi" w:cstheme="majorHAnsi"/>
              </w:rPr>
              <w:br/>
              <w:t>Postcards for excellent attendance</w:t>
            </w:r>
          </w:p>
        </w:tc>
        <w:tc>
          <w:tcPr>
            <w:tcW w:w="2000" w:type="pct"/>
          </w:tcPr>
          <w:p w14:paraId="04E44B0D" w14:textId="62E17904" w:rsidR="00F476E6" w:rsidRPr="00F476E6" w:rsidRDefault="00F476E6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 xml:space="preserve">Teacher/TA positive phone call </w:t>
            </w:r>
          </w:p>
        </w:tc>
      </w:tr>
      <w:tr w:rsidR="00F476E6" w:rsidRPr="00F476E6" w14:paraId="6D3899C7" w14:textId="77777777" w:rsidTr="00F476E6">
        <w:tc>
          <w:tcPr>
            <w:tcW w:w="1063" w:type="pct"/>
          </w:tcPr>
          <w:p w14:paraId="5ED977FD" w14:textId="77777777" w:rsidR="00F476E6" w:rsidRPr="00F476E6" w:rsidRDefault="00F476E6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96% and below or ≥5 days/10 sessions absence</w:t>
            </w:r>
          </w:p>
        </w:tc>
        <w:tc>
          <w:tcPr>
            <w:tcW w:w="1937" w:type="pct"/>
          </w:tcPr>
          <w:p w14:paraId="196AECCE" w14:textId="77777777" w:rsidR="00F476E6" w:rsidRDefault="00F476E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</w:t>
            </w:r>
            <w:r w:rsidRPr="00F476E6">
              <w:rPr>
                <w:rFonts w:asciiTheme="majorHAnsi" w:hAnsiTheme="majorHAnsi" w:cstheme="majorHAnsi"/>
              </w:rPr>
              <w:t xml:space="preserve">etter sent </w:t>
            </w:r>
          </w:p>
          <w:p w14:paraId="57DCFBE7" w14:textId="183EE4E8" w:rsidR="00F476E6" w:rsidRPr="00F476E6" w:rsidRDefault="00F476E6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Offer parents a pastoral phone call</w:t>
            </w:r>
            <w:r w:rsidRPr="00F476E6">
              <w:rPr>
                <w:rFonts w:asciiTheme="majorHAnsi" w:hAnsiTheme="majorHAnsi" w:cstheme="majorHAnsi"/>
              </w:rPr>
              <w:br/>
              <w:t>Postcards for improving attendance</w:t>
            </w:r>
            <w:r w:rsidRPr="00F476E6">
              <w:rPr>
                <w:rFonts w:asciiTheme="majorHAnsi" w:hAnsiTheme="majorHAnsi" w:cstheme="majorHAnsi"/>
              </w:rPr>
              <w:br/>
            </w:r>
          </w:p>
        </w:tc>
        <w:tc>
          <w:tcPr>
            <w:tcW w:w="2000" w:type="pct"/>
          </w:tcPr>
          <w:p w14:paraId="7D7B8B34" w14:textId="360B6A30" w:rsidR="00F476E6" w:rsidRDefault="00F476E6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Signposting to relevant websites for support</w:t>
            </w:r>
          </w:p>
          <w:p w14:paraId="67925315" w14:textId="77777777" w:rsidR="00F476E6" w:rsidRDefault="00F476E6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 xml:space="preserve">Teacher meetings </w:t>
            </w:r>
          </w:p>
          <w:p w14:paraId="53B8A256" w14:textId="261CD0F8" w:rsidR="00F476E6" w:rsidRPr="00F476E6" w:rsidRDefault="00F476E6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Internal</w:t>
            </w:r>
            <w:r>
              <w:rPr>
                <w:rFonts w:asciiTheme="majorHAnsi" w:hAnsiTheme="majorHAnsi" w:cstheme="majorHAnsi"/>
              </w:rPr>
              <w:t xml:space="preserve"> awareness /</w:t>
            </w:r>
            <w:r w:rsidRPr="00F476E6">
              <w:rPr>
                <w:rFonts w:asciiTheme="majorHAnsi" w:hAnsiTheme="majorHAnsi" w:cstheme="majorHAnsi"/>
              </w:rPr>
              <w:t xml:space="preserve"> target set</w:t>
            </w:r>
          </w:p>
        </w:tc>
      </w:tr>
      <w:tr w:rsidR="00F476E6" w:rsidRPr="00F476E6" w14:paraId="43F35F7D" w14:textId="77777777" w:rsidTr="00F476E6">
        <w:tc>
          <w:tcPr>
            <w:tcW w:w="1063" w:type="pct"/>
          </w:tcPr>
          <w:p w14:paraId="025F9194" w14:textId="77777777" w:rsidR="00F476E6" w:rsidRPr="00F476E6" w:rsidRDefault="00F476E6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95% and below</w:t>
            </w:r>
          </w:p>
        </w:tc>
        <w:tc>
          <w:tcPr>
            <w:tcW w:w="1937" w:type="pct"/>
          </w:tcPr>
          <w:p w14:paraId="20FB2DC3" w14:textId="77777777" w:rsidR="00F476E6" w:rsidRDefault="00F476E6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 xml:space="preserve">94–95%: </w:t>
            </w:r>
          </w:p>
          <w:p w14:paraId="40BE95F9" w14:textId="6A8C3C88" w:rsidR="00F476E6" w:rsidRDefault="00F476E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</w:t>
            </w:r>
            <w:r w:rsidRPr="00F476E6">
              <w:rPr>
                <w:rFonts w:asciiTheme="majorHAnsi" w:hAnsiTheme="majorHAnsi" w:cstheme="majorHAnsi"/>
              </w:rPr>
              <w:t>etter sent</w:t>
            </w:r>
            <w:r w:rsidRPr="00F476E6">
              <w:rPr>
                <w:rFonts w:asciiTheme="majorHAnsi" w:hAnsiTheme="majorHAnsi" w:cstheme="majorHAnsi"/>
              </w:rPr>
              <w:br/>
              <w:t>Pupil motivational interview with Attendance Officer</w:t>
            </w:r>
          </w:p>
          <w:p w14:paraId="0838443E" w14:textId="719EBCC9" w:rsidR="00F476E6" w:rsidRDefault="00F476E6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br/>
              <w:t xml:space="preserve">91–93%: </w:t>
            </w:r>
          </w:p>
          <w:p w14:paraId="27609E0E" w14:textId="39609205" w:rsidR="00F476E6" w:rsidRPr="00F476E6" w:rsidRDefault="00F476E6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Parent Meeting with Attendance Officer</w:t>
            </w:r>
            <w:r w:rsidRPr="00F476E6">
              <w:rPr>
                <w:rFonts w:asciiTheme="majorHAnsi" w:hAnsiTheme="majorHAnsi" w:cstheme="majorHAnsi"/>
              </w:rPr>
              <w:br/>
              <w:t xml:space="preserve">Barriers to attendance questionnaire </w:t>
            </w:r>
            <w:r w:rsidRPr="00F476E6">
              <w:rPr>
                <w:rFonts w:asciiTheme="majorHAnsi" w:hAnsiTheme="majorHAnsi" w:cstheme="majorHAnsi"/>
              </w:rPr>
              <w:br/>
              <w:t>Child-</w:t>
            </w:r>
            <w:proofErr w:type="spellStart"/>
            <w:r w:rsidRPr="00F476E6">
              <w:rPr>
                <w:rFonts w:asciiTheme="majorHAnsi" w:hAnsiTheme="majorHAnsi" w:cstheme="majorHAnsi"/>
              </w:rPr>
              <w:t>centred</w:t>
            </w:r>
            <w:proofErr w:type="spellEnd"/>
            <w:r w:rsidRPr="00F476E6">
              <w:rPr>
                <w:rFonts w:asciiTheme="majorHAnsi" w:hAnsiTheme="majorHAnsi" w:cstheme="majorHAnsi"/>
              </w:rPr>
              <w:t xml:space="preserve"> support plan</w:t>
            </w:r>
            <w:r w:rsidRPr="00F476E6">
              <w:rPr>
                <w:rFonts w:asciiTheme="majorHAnsi" w:hAnsiTheme="majorHAnsi" w:cstheme="majorHAnsi"/>
              </w:rPr>
              <w:br/>
              <w:t xml:space="preserve">Regular meetings </w:t>
            </w:r>
            <w:r>
              <w:rPr>
                <w:rFonts w:asciiTheme="majorHAnsi" w:hAnsiTheme="majorHAnsi" w:cstheme="majorHAnsi"/>
              </w:rPr>
              <w:t>/ discussion</w:t>
            </w:r>
            <w:r w:rsidRPr="00F476E6">
              <w:rPr>
                <w:rFonts w:asciiTheme="majorHAnsi" w:hAnsiTheme="majorHAnsi" w:cstheme="majorHAnsi"/>
              </w:rPr>
              <w:br/>
            </w:r>
          </w:p>
        </w:tc>
        <w:tc>
          <w:tcPr>
            <w:tcW w:w="2000" w:type="pct"/>
          </w:tcPr>
          <w:p w14:paraId="5AB0B67E" w14:textId="77777777" w:rsidR="00F476E6" w:rsidRDefault="00F476E6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Attendance Officer meeting with parent/carer</w:t>
            </w:r>
            <w:r w:rsidRPr="00F476E6">
              <w:rPr>
                <w:rFonts w:asciiTheme="majorHAnsi" w:hAnsiTheme="majorHAnsi" w:cstheme="majorHAnsi"/>
              </w:rPr>
              <w:br/>
              <w:t>Barriers to attendance questionnaire</w:t>
            </w:r>
            <w:r w:rsidRPr="00F476E6">
              <w:rPr>
                <w:rFonts w:asciiTheme="majorHAnsi" w:hAnsiTheme="majorHAnsi" w:cstheme="majorHAnsi"/>
              </w:rPr>
              <w:br/>
              <w:t>Referral to external agency as needed (EH)</w:t>
            </w:r>
            <w:r w:rsidRPr="00F476E6">
              <w:rPr>
                <w:rFonts w:asciiTheme="majorHAnsi" w:hAnsiTheme="majorHAnsi" w:cstheme="majorHAnsi"/>
              </w:rPr>
              <w:br/>
              <w:t xml:space="preserve">Internal target setting </w:t>
            </w:r>
          </w:p>
          <w:p w14:paraId="2436236B" w14:textId="77777777" w:rsidR="00F476E6" w:rsidRDefault="00F476E6">
            <w:pPr>
              <w:rPr>
                <w:rFonts w:asciiTheme="majorHAnsi" w:hAnsiTheme="majorHAnsi" w:cstheme="majorHAnsi"/>
              </w:rPr>
            </w:pPr>
          </w:p>
          <w:p w14:paraId="409C36E9" w14:textId="4855F21D" w:rsidR="00F476E6" w:rsidRPr="00F476E6" w:rsidRDefault="00F476E6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Academy Health referral</w:t>
            </w:r>
            <w:r w:rsidRPr="00F476E6">
              <w:rPr>
                <w:rFonts w:asciiTheme="majorHAnsi" w:hAnsiTheme="majorHAnsi" w:cstheme="majorHAnsi"/>
              </w:rPr>
              <w:br/>
              <w:t>Medical evidence may be requested</w:t>
            </w:r>
            <w:r w:rsidRPr="00F476E6">
              <w:rPr>
                <w:rFonts w:asciiTheme="majorHAnsi" w:hAnsiTheme="majorHAnsi" w:cstheme="majorHAnsi"/>
              </w:rPr>
              <w:br/>
              <w:t>Attendance report tracking</w:t>
            </w:r>
            <w:r w:rsidRPr="00F476E6">
              <w:rPr>
                <w:rFonts w:asciiTheme="majorHAnsi" w:hAnsiTheme="majorHAnsi" w:cstheme="majorHAnsi"/>
              </w:rPr>
              <w:br/>
              <w:t>Parenting contract</w:t>
            </w:r>
          </w:p>
        </w:tc>
      </w:tr>
      <w:tr w:rsidR="00F476E6" w:rsidRPr="00F476E6" w14:paraId="1E4EBD8C" w14:textId="77777777" w:rsidTr="00F476E6">
        <w:tc>
          <w:tcPr>
            <w:tcW w:w="1063" w:type="pct"/>
          </w:tcPr>
          <w:p w14:paraId="0B25E09C" w14:textId="77777777" w:rsidR="00F476E6" w:rsidRPr="00F476E6" w:rsidRDefault="00F476E6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90% and below (Persistent Absence)</w:t>
            </w:r>
          </w:p>
        </w:tc>
        <w:tc>
          <w:tcPr>
            <w:tcW w:w="1937" w:type="pct"/>
          </w:tcPr>
          <w:p w14:paraId="7ECFE854" w14:textId="77777777" w:rsidR="00F476E6" w:rsidRDefault="00F476E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</w:t>
            </w:r>
            <w:r w:rsidRPr="00F476E6">
              <w:rPr>
                <w:rFonts w:asciiTheme="majorHAnsi" w:hAnsiTheme="majorHAnsi" w:cstheme="majorHAnsi"/>
              </w:rPr>
              <w:t>etter sent</w:t>
            </w:r>
            <w:r w:rsidRPr="00F476E6">
              <w:rPr>
                <w:rFonts w:asciiTheme="majorHAnsi" w:hAnsiTheme="majorHAnsi" w:cstheme="majorHAnsi"/>
              </w:rPr>
              <w:br/>
              <w:t>Barriers to attendance questionnaire</w:t>
            </w:r>
            <w:r w:rsidRPr="00F476E6">
              <w:rPr>
                <w:rFonts w:asciiTheme="majorHAnsi" w:hAnsiTheme="majorHAnsi" w:cstheme="majorHAnsi"/>
              </w:rPr>
              <w:br/>
              <w:t>Child-</w:t>
            </w:r>
            <w:proofErr w:type="spellStart"/>
            <w:r w:rsidRPr="00F476E6">
              <w:rPr>
                <w:rFonts w:asciiTheme="majorHAnsi" w:hAnsiTheme="majorHAnsi" w:cstheme="majorHAnsi"/>
              </w:rPr>
              <w:t>centred</w:t>
            </w:r>
            <w:proofErr w:type="spellEnd"/>
            <w:r w:rsidRPr="00F476E6">
              <w:rPr>
                <w:rFonts w:asciiTheme="majorHAnsi" w:hAnsiTheme="majorHAnsi" w:cstheme="majorHAnsi"/>
              </w:rPr>
              <w:t xml:space="preserve"> support plan</w:t>
            </w:r>
          </w:p>
          <w:p w14:paraId="47267FE9" w14:textId="465ABF9F" w:rsidR="00F476E6" w:rsidRPr="00F476E6" w:rsidRDefault="00F476E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SENDCO / DSL involvement</w:t>
            </w:r>
            <w:r w:rsidRPr="00F476E6">
              <w:rPr>
                <w:rFonts w:asciiTheme="majorHAnsi" w:hAnsiTheme="majorHAnsi" w:cstheme="majorHAnsi"/>
              </w:rPr>
              <w:br/>
              <w:t>Medical evidence required</w:t>
            </w:r>
            <w:r w:rsidRPr="00F476E6">
              <w:rPr>
                <w:rFonts w:asciiTheme="majorHAnsi" w:hAnsiTheme="majorHAnsi" w:cstheme="majorHAnsi"/>
              </w:rPr>
              <w:br/>
              <w:t xml:space="preserve">LA </w:t>
            </w:r>
            <w:r>
              <w:rPr>
                <w:rFonts w:asciiTheme="majorHAnsi" w:hAnsiTheme="majorHAnsi" w:cstheme="majorHAnsi"/>
              </w:rPr>
              <w:t xml:space="preserve">support request </w:t>
            </w:r>
            <w:r w:rsidRPr="00F476E6">
              <w:rPr>
                <w:rFonts w:asciiTheme="majorHAnsi" w:hAnsiTheme="majorHAnsi" w:cstheme="majorHAnsi"/>
              </w:rPr>
              <w:t>referral</w:t>
            </w:r>
            <w:r w:rsidRPr="00F476E6">
              <w:rPr>
                <w:rFonts w:asciiTheme="majorHAnsi" w:hAnsiTheme="majorHAnsi" w:cstheme="majorHAnsi"/>
              </w:rPr>
              <w:br/>
              <w:t>Parenting Contract</w:t>
            </w:r>
          </w:p>
        </w:tc>
        <w:tc>
          <w:tcPr>
            <w:tcW w:w="2000" w:type="pct"/>
          </w:tcPr>
          <w:p w14:paraId="08393CCA" w14:textId="77777777" w:rsidR="00F476E6" w:rsidRDefault="00F476E6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 xml:space="preserve">LA </w:t>
            </w:r>
            <w:r>
              <w:rPr>
                <w:rFonts w:asciiTheme="majorHAnsi" w:hAnsiTheme="majorHAnsi" w:cstheme="majorHAnsi"/>
              </w:rPr>
              <w:t>Casework</w:t>
            </w:r>
            <w:r w:rsidRPr="00F476E6">
              <w:rPr>
                <w:rFonts w:asciiTheme="majorHAnsi" w:hAnsiTheme="majorHAnsi" w:cstheme="majorHAnsi"/>
              </w:rPr>
              <w:br/>
              <w:t>Referrals to external agencies</w:t>
            </w:r>
            <w:r w:rsidRPr="00F476E6">
              <w:rPr>
                <w:rFonts w:asciiTheme="majorHAnsi" w:hAnsiTheme="majorHAnsi" w:cstheme="majorHAnsi"/>
              </w:rPr>
              <w:br/>
              <w:t>Weekly pupil meetings</w:t>
            </w:r>
            <w:r w:rsidRPr="00F476E6">
              <w:rPr>
                <w:rFonts w:asciiTheme="majorHAnsi" w:hAnsiTheme="majorHAnsi" w:cstheme="majorHAnsi"/>
              </w:rPr>
              <w:br/>
              <w:t>Emergency EHCP review</w:t>
            </w:r>
            <w:r w:rsidRPr="00F476E6">
              <w:rPr>
                <w:rFonts w:asciiTheme="majorHAnsi" w:hAnsiTheme="majorHAnsi" w:cstheme="majorHAnsi"/>
              </w:rPr>
              <w:br/>
              <w:t xml:space="preserve">Parent meeting with LA Attendance Support Officer </w:t>
            </w:r>
          </w:p>
          <w:p w14:paraId="2B05F32D" w14:textId="78810211" w:rsidR="00F476E6" w:rsidRPr="00F476E6" w:rsidRDefault="00F476E6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Education Supervision Order (ESO)</w:t>
            </w:r>
            <w:r w:rsidRPr="00F476E6">
              <w:rPr>
                <w:rFonts w:asciiTheme="majorHAnsi" w:hAnsiTheme="majorHAnsi" w:cstheme="majorHAnsi"/>
              </w:rPr>
              <w:br/>
              <w:t>Referral to CAMHs</w:t>
            </w:r>
          </w:p>
        </w:tc>
      </w:tr>
      <w:tr w:rsidR="00F476E6" w:rsidRPr="00F476E6" w14:paraId="3F8C7B9A" w14:textId="77777777" w:rsidTr="00F476E6">
        <w:tc>
          <w:tcPr>
            <w:tcW w:w="1063" w:type="pct"/>
          </w:tcPr>
          <w:p w14:paraId="67D880A7" w14:textId="77777777" w:rsidR="00F476E6" w:rsidRPr="00F476E6" w:rsidRDefault="00F476E6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50% and below (Severe Absence)</w:t>
            </w:r>
          </w:p>
        </w:tc>
        <w:tc>
          <w:tcPr>
            <w:tcW w:w="1937" w:type="pct"/>
          </w:tcPr>
          <w:p w14:paraId="361C697A" w14:textId="77777777" w:rsidR="00F476E6" w:rsidRDefault="00F476E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</w:t>
            </w:r>
            <w:r w:rsidRPr="00F476E6">
              <w:rPr>
                <w:rFonts w:asciiTheme="majorHAnsi" w:hAnsiTheme="majorHAnsi" w:cstheme="majorHAnsi"/>
              </w:rPr>
              <w:t>etter sent</w:t>
            </w:r>
            <w:r w:rsidRPr="00F476E6">
              <w:rPr>
                <w:rFonts w:asciiTheme="majorHAnsi" w:hAnsiTheme="majorHAnsi" w:cstheme="majorHAnsi"/>
              </w:rPr>
              <w:br/>
              <w:t>Severely absent case manager assigned</w:t>
            </w:r>
            <w:r w:rsidRPr="00F476E6">
              <w:rPr>
                <w:rFonts w:asciiTheme="majorHAnsi" w:hAnsiTheme="majorHAnsi" w:cstheme="majorHAnsi"/>
              </w:rPr>
              <w:br/>
              <w:t xml:space="preserve">Medical Evidence for </w:t>
            </w:r>
            <w:proofErr w:type="spellStart"/>
            <w:r w:rsidRPr="00F476E6">
              <w:rPr>
                <w:rFonts w:asciiTheme="majorHAnsi" w:hAnsiTheme="majorHAnsi" w:cstheme="majorHAnsi"/>
              </w:rPr>
              <w:t>authorised</w:t>
            </w:r>
            <w:proofErr w:type="spellEnd"/>
            <w:r w:rsidRPr="00F476E6">
              <w:rPr>
                <w:rFonts w:asciiTheme="majorHAnsi" w:hAnsiTheme="majorHAnsi" w:cstheme="majorHAnsi"/>
              </w:rPr>
              <w:t xml:space="preserve"> absence</w:t>
            </w:r>
          </w:p>
          <w:p w14:paraId="77CC6C7E" w14:textId="7B0733F9" w:rsidR="00F476E6" w:rsidRPr="00F476E6" w:rsidRDefault="00F476E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SENDCO / DSL involvement</w:t>
            </w:r>
            <w:r w:rsidRPr="00F476E6">
              <w:rPr>
                <w:rFonts w:asciiTheme="majorHAnsi" w:hAnsiTheme="majorHAnsi" w:cstheme="majorHAnsi"/>
              </w:rPr>
              <w:br/>
              <w:t>Case manager to review barriers to attendance questionnaire and child-</w:t>
            </w:r>
            <w:proofErr w:type="spellStart"/>
            <w:r w:rsidRPr="00F476E6">
              <w:rPr>
                <w:rFonts w:asciiTheme="majorHAnsi" w:hAnsiTheme="majorHAnsi" w:cstheme="majorHAnsi"/>
              </w:rPr>
              <w:t>centred</w:t>
            </w:r>
            <w:proofErr w:type="spellEnd"/>
            <w:r w:rsidRPr="00F476E6">
              <w:rPr>
                <w:rFonts w:asciiTheme="majorHAnsi" w:hAnsiTheme="majorHAnsi" w:cstheme="majorHAnsi"/>
              </w:rPr>
              <w:t xml:space="preserve"> plan</w:t>
            </w:r>
          </w:p>
        </w:tc>
        <w:tc>
          <w:tcPr>
            <w:tcW w:w="2000" w:type="pct"/>
          </w:tcPr>
          <w:p w14:paraId="786B1834" w14:textId="70B24CF0" w:rsidR="00F476E6" w:rsidRPr="00F476E6" w:rsidRDefault="00F476E6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Referral to Social services</w:t>
            </w:r>
            <w:r w:rsidRPr="00F476E6">
              <w:rPr>
                <w:rFonts w:asciiTheme="majorHAnsi" w:hAnsiTheme="majorHAnsi" w:cstheme="majorHAnsi"/>
              </w:rPr>
              <w:br/>
              <w:t>Educational Psychologist referral</w:t>
            </w:r>
            <w:r w:rsidRPr="00F476E6">
              <w:rPr>
                <w:rFonts w:asciiTheme="majorHAnsi" w:hAnsiTheme="majorHAnsi" w:cstheme="majorHAnsi"/>
              </w:rPr>
              <w:br/>
              <w:t>Education Supervision Order (ESO)</w:t>
            </w:r>
            <w:r w:rsidRPr="00F476E6">
              <w:rPr>
                <w:rFonts w:asciiTheme="majorHAnsi" w:hAnsiTheme="majorHAnsi" w:cstheme="majorHAnsi"/>
              </w:rPr>
              <w:br/>
              <w:t>AP provided by LA (15+ days missed due to illness</w:t>
            </w:r>
            <w:r>
              <w:rPr>
                <w:rFonts w:asciiTheme="majorHAnsi" w:hAnsiTheme="majorHAnsi" w:cstheme="majorHAnsi"/>
              </w:rPr>
              <w:t xml:space="preserve"> only if applicable</w:t>
            </w:r>
            <w:r w:rsidRPr="00F476E6">
              <w:rPr>
                <w:rFonts w:asciiTheme="majorHAnsi" w:hAnsiTheme="majorHAnsi" w:cstheme="majorHAnsi"/>
              </w:rPr>
              <w:t>)</w:t>
            </w:r>
          </w:p>
        </w:tc>
      </w:tr>
    </w:tbl>
    <w:p w14:paraId="67CE0A14" w14:textId="77777777" w:rsidR="00D22B3A" w:rsidRDefault="00D22B3A">
      <w:pPr>
        <w:pStyle w:val="Heading2"/>
      </w:pPr>
    </w:p>
    <w:p w14:paraId="0B6E8E67" w14:textId="0B08B32A" w:rsidR="0006626D" w:rsidRDefault="00D22B3A">
      <w:pPr>
        <w:pStyle w:val="Heading2"/>
      </w:pPr>
      <w:r>
        <w:t>Secondary Thresholds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37"/>
        <w:gridCol w:w="5583"/>
        <w:gridCol w:w="5770"/>
      </w:tblGrid>
      <w:tr w:rsidR="00D22B3A" w:rsidRPr="00F476E6" w14:paraId="7AD2890C" w14:textId="77777777" w:rsidTr="00D22B3A">
        <w:tc>
          <w:tcPr>
            <w:tcW w:w="1055" w:type="pct"/>
          </w:tcPr>
          <w:p w14:paraId="2B95A0AF" w14:textId="77777777" w:rsidR="00D22B3A" w:rsidRPr="00F476E6" w:rsidRDefault="00D22B3A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Attendance Level / Absence</w:t>
            </w:r>
          </w:p>
        </w:tc>
        <w:tc>
          <w:tcPr>
            <w:tcW w:w="1940" w:type="pct"/>
          </w:tcPr>
          <w:p w14:paraId="26422C99" w14:textId="318A1015" w:rsidR="00D22B3A" w:rsidRPr="00F476E6" w:rsidRDefault="00D22B3A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 xml:space="preserve">Actions that </w:t>
            </w:r>
            <w:r w:rsidR="00C9281B">
              <w:rPr>
                <w:rFonts w:asciiTheme="majorHAnsi" w:hAnsiTheme="majorHAnsi" w:cstheme="majorHAnsi"/>
              </w:rPr>
              <w:t>SHOULD</w:t>
            </w:r>
            <w:r w:rsidRPr="00F476E6">
              <w:rPr>
                <w:rFonts w:asciiTheme="majorHAnsi" w:hAnsiTheme="majorHAnsi" w:cstheme="majorHAnsi"/>
              </w:rPr>
              <w:t xml:space="preserve"> be Taken</w:t>
            </w:r>
          </w:p>
        </w:tc>
        <w:tc>
          <w:tcPr>
            <w:tcW w:w="2005" w:type="pct"/>
          </w:tcPr>
          <w:p w14:paraId="53B5A6F3" w14:textId="77777777" w:rsidR="00D22B3A" w:rsidRPr="00F476E6" w:rsidRDefault="00D22B3A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Actions that COULD be Taken</w:t>
            </w:r>
          </w:p>
        </w:tc>
      </w:tr>
      <w:tr w:rsidR="00D22B3A" w:rsidRPr="00F476E6" w14:paraId="5D3C5D31" w14:textId="77777777" w:rsidTr="00D22B3A">
        <w:tc>
          <w:tcPr>
            <w:tcW w:w="1055" w:type="pct"/>
          </w:tcPr>
          <w:p w14:paraId="36235FBC" w14:textId="77777777" w:rsidR="00D22B3A" w:rsidRPr="00F476E6" w:rsidRDefault="00D22B3A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96–97% or less than 5 days/10 sessions absence</w:t>
            </w:r>
          </w:p>
        </w:tc>
        <w:tc>
          <w:tcPr>
            <w:tcW w:w="1940" w:type="pct"/>
          </w:tcPr>
          <w:p w14:paraId="061C7D9A" w14:textId="7F532C28" w:rsidR="00D22B3A" w:rsidRPr="00F476E6" w:rsidRDefault="00D22B3A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Tutor-level rewards for 100% attendance</w:t>
            </w:r>
            <w:r w:rsidRPr="00F476E6">
              <w:rPr>
                <w:rFonts w:asciiTheme="majorHAnsi" w:hAnsiTheme="majorHAnsi" w:cstheme="majorHAnsi"/>
              </w:rPr>
              <w:br/>
              <w:t>Postcards for excellent attendance</w:t>
            </w:r>
          </w:p>
        </w:tc>
        <w:tc>
          <w:tcPr>
            <w:tcW w:w="2005" w:type="pct"/>
          </w:tcPr>
          <w:p w14:paraId="0E0B294E" w14:textId="3C8617FD" w:rsidR="00D22B3A" w:rsidRPr="00F476E6" w:rsidRDefault="00D22B3A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Tutor positive phone call</w:t>
            </w:r>
          </w:p>
        </w:tc>
      </w:tr>
      <w:tr w:rsidR="00D22B3A" w:rsidRPr="00F476E6" w14:paraId="1BF19E03" w14:textId="77777777" w:rsidTr="00D22B3A">
        <w:tc>
          <w:tcPr>
            <w:tcW w:w="1055" w:type="pct"/>
          </w:tcPr>
          <w:p w14:paraId="19EBCA73" w14:textId="77777777" w:rsidR="00D22B3A" w:rsidRPr="00F476E6" w:rsidRDefault="00D22B3A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96% and below or 5 days/10 sessions or more of absence</w:t>
            </w:r>
          </w:p>
        </w:tc>
        <w:tc>
          <w:tcPr>
            <w:tcW w:w="1940" w:type="pct"/>
          </w:tcPr>
          <w:p w14:paraId="2952244F" w14:textId="11E57076" w:rsidR="00D22B3A" w:rsidRDefault="00D22B3A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</w:t>
            </w:r>
            <w:r w:rsidRPr="00F476E6">
              <w:rPr>
                <w:rFonts w:asciiTheme="majorHAnsi" w:hAnsiTheme="majorHAnsi" w:cstheme="majorHAnsi"/>
              </w:rPr>
              <w:t>etter sent</w:t>
            </w:r>
            <w:r w:rsidRPr="00F476E6">
              <w:rPr>
                <w:rFonts w:asciiTheme="majorHAnsi" w:hAnsiTheme="majorHAnsi" w:cstheme="majorHAnsi"/>
              </w:rPr>
              <w:br/>
            </w:r>
            <w:r>
              <w:rPr>
                <w:rFonts w:asciiTheme="majorHAnsi" w:hAnsiTheme="majorHAnsi" w:cstheme="majorHAnsi"/>
              </w:rPr>
              <w:t>Tutor phone call</w:t>
            </w:r>
          </w:p>
          <w:p w14:paraId="05C25EE5" w14:textId="7585CE8E" w:rsidR="00D22B3A" w:rsidRPr="00F476E6" w:rsidRDefault="00D22B3A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Postcards for improving attendance</w:t>
            </w:r>
            <w:r w:rsidRPr="00F476E6">
              <w:rPr>
                <w:rFonts w:asciiTheme="majorHAnsi" w:hAnsiTheme="majorHAnsi" w:cstheme="majorHAnsi"/>
              </w:rPr>
              <w:br/>
              <w:t>Internal target set</w:t>
            </w:r>
          </w:p>
        </w:tc>
        <w:tc>
          <w:tcPr>
            <w:tcW w:w="2005" w:type="pct"/>
          </w:tcPr>
          <w:p w14:paraId="2A1F3781" w14:textId="77777777" w:rsidR="00D22B3A" w:rsidRDefault="00D22B3A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Signposting to relevant websites for support</w:t>
            </w:r>
            <w:r w:rsidRPr="00F476E6">
              <w:rPr>
                <w:rFonts w:asciiTheme="majorHAnsi" w:hAnsiTheme="majorHAnsi" w:cstheme="majorHAnsi"/>
              </w:rPr>
              <w:br/>
              <w:t xml:space="preserve">Offer parents a pastoral </w:t>
            </w:r>
            <w:r>
              <w:rPr>
                <w:rFonts w:asciiTheme="majorHAnsi" w:hAnsiTheme="majorHAnsi" w:cstheme="majorHAnsi"/>
              </w:rPr>
              <w:t xml:space="preserve">lead </w:t>
            </w:r>
            <w:r w:rsidRPr="00F476E6">
              <w:rPr>
                <w:rFonts w:asciiTheme="majorHAnsi" w:hAnsiTheme="majorHAnsi" w:cstheme="majorHAnsi"/>
              </w:rPr>
              <w:t xml:space="preserve">phone call </w:t>
            </w:r>
          </w:p>
          <w:p w14:paraId="0CBF24C0" w14:textId="56F257CD" w:rsidR="00D22B3A" w:rsidRPr="00F476E6" w:rsidRDefault="00D22B3A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Tutor meetings</w:t>
            </w:r>
          </w:p>
        </w:tc>
      </w:tr>
      <w:tr w:rsidR="00D22B3A" w:rsidRPr="00F476E6" w14:paraId="3098D6BE" w14:textId="77777777" w:rsidTr="00D22B3A">
        <w:tc>
          <w:tcPr>
            <w:tcW w:w="1055" w:type="pct"/>
          </w:tcPr>
          <w:p w14:paraId="19A2E8ED" w14:textId="77777777" w:rsidR="00D22B3A" w:rsidRPr="00F476E6" w:rsidRDefault="00D22B3A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95% and below</w:t>
            </w:r>
          </w:p>
        </w:tc>
        <w:tc>
          <w:tcPr>
            <w:tcW w:w="1940" w:type="pct"/>
          </w:tcPr>
          <w:p w14:paraId="7808F133" w14:textId="77777777" w:rsidR="00D22B3A" w:rsidRDefault="00D22B3A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 xml:space="preserve">94–95%: </w:t>
            </w:r>
          </w:p>
          <w:p w14:paraId="570537D8" w14:textId="77777777" w:rsidR="00D22B3A" w:rsidRDefault="00D22B3A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</w:t>
            </w:r>
            <w:r w:rsidRPr="00F476E6">
              <w:rPr>
                <w:rFonts w:asciiTheme="majorHAnsi" w:hAnsiTheme="majorHAnsi" w:cstheme="majorHAnsi"/>
              </w:rPr>
              <w:t>etter sent</w:t>
            </w:r>
            <w:r w:rsidRPr="00F476E6">
              <w:rPr>
                <w:rFonts w:asciiTheme="majorHAnsi" w:hAnsiTheme="majorHAnsi" w:cstheme="majorHAnsi"/>
              </w:rPr>
              <w:br/>
            </w:r>
            <w:r>
              <w:rPr>
                <w:rFonts w:asciiTheme="majorHAnsi" w:hAnsiTheme="majorHAnsi" w:cstheme="majorHAnsi"/>
              </w:rPr>
              <w:t>I</w:t>
            </w:r>
            <w:r w:rsidRPr="00F476E6">
              <w:rPr>
                <w:rFonts w:asciiTheme="majorHAnsi" w:hAnsiTheme="majorHAnsi" w:cstheme="majorHAnsi"/>
              </w:rPr>
              <w:t>nterview with Attendance Officer</w:t>
            </w:r>
            <w:r w:rsidRPr="00F476E6">
              <w:rPr>
                <w:rFonts w:asciiTheme="majorHAnsi" w:hAnsiTheme="majorHAnsi" w:cstheme="majorHAnsi"/>
              </w:rPr>
              <w:br/>
              <w:t>HOY meeting</w:t>
            </w:r>
            <w:r w:rsidRPr="00F476E6">
              <w:rPr>
                <w:rFonts w:asciiTheme="majorHAnsi" w:hAnsiTheme="majorHAnsi" w:cstheme="majorHAnsi"/>
              </w:rPr>
              <w:br/>
              <w:t>Barriers to attendance questionnaire</w:t>
            </w:r>
            <w:r w:rsidRPr="00F476E6">
              <w:rPr>
                <w:rFonts w:asciiTheme="majorHAnsi" w:hAnsiTheme="majorHAnsi" w:cstheme="majorHAnsi"/>
              </w:rPr>
              <w:br/>
              <w:t>Referral to external agency as needed (EH)</w:t>
            </w:r>
            <w:r w:rsidRPr="00F476E6">
              <w:rPr>
                <w:rFonts w:asciiTheme="majorHAnsi" w:hAnsiTheme="majorHAnsi" w:cstheme="majorHAnsi"/>
              </w:rPr>
              <w:br/>
              <w:t>Internal target setting</w:t>
            </w:r>
          </w:p>
          <w:p w14:paraId="663E72BB" w14:textId="77777777" w:rsidR="00D22B3A" w:rsidRDefault="00D22B3A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br/>
              <w:t xml:space="preserve">91–93%: </w:t>
            </w:r>
          </w:p>
          <w:p w14:paraId="19CE7B28" w14:textId="6581673E" w:rsidR="00D22B3A" w:rsidRPr="00F476E6" w:rsidRDefault="00D22B3A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Parent Meeting with Attendance Officer</w:t>
            </w:r>
            <w:r w:rsidRPr="00F476E6">
              <w:rPr>
                <w:rFonts w:asciiTheme="majorHAnsi" w:hAnsiTheme="majorHAnsi" w:cstheme="majorHAnsi"/>
              </w:rPr>
              <w:br/>
              <w:t>Barriers to attendance questionnaire completed</w:t>
            </w:r>
            <w:r w:rsidRPr="00F476E6">
              <w:rPr>
                <w:rFonts w:asciiTheme="majorHAnsi" w:hAnsiTheme="majorHAnsi" w:cstheme="majorHAnsi"/>
              </w:rPr>
              <w:br/>
              <w:t>Attendance report tracking</w:t>
            </w:r>
            <w:r w:rsidRPr="00F476E6">
              <w:rPr>
                <w:rFonts w:asciiTheme="majorHAnsi" w:hAnsiTheme="majorHAnsi" w:cstheme="majorHAnsi"/>
              </w:rPr>
              <w:br/>
            </w:r>
          </w:p>
        </w:tc>
        <w:tc>
          <w:tcPr>
            <w:tcW w:w="2005" w:type="pct"/>
          </w:tcPr>
          <w:p w14:paraId="3CEDAE14" w14:textId="354B137C" w:rsidR="00D22B3A" w:rsidRDefault="00D22B3A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-Child-centered support plan</w:t>
            </w:r>
            <w:r w:rsidRPr="00F476E6">
              <w:rPr>
                <w:rFonts w:asciiTheme="majorHAnsi" w:hAnsiTheme="majorHAnsi" w:cstheme="majorHAnsi"/>
              </w:rPr>
              <w:br/>
              <w:t>Regular meetings with Pastoral Team</w:t>
            </w:r>
            <w:r w:rsidRPr="00F476E6">
              <w:rPr>
                <w:rFonts w:asciiTheme="majorHAnsi" w:hAnsiTheme="majorHAnsi" w:cstheme="majorHAnsi"/>
              </w:rPr>
              <w:br/>
              <w:t>Health referral</w:t>
            </w:r>
            <w:r w:rsidRPr="00F476E6">
              <w:rPr>
                <w:rFonts w:asciiTheme="majorHAnsi" w:hAnsiTheme="majorHAnsi" w:cstheme="majorHAnsi"/>
              </w:rPr>
              <w:br/>
              <w:t xml:space="preserve">Medical evidence may be requested </w:t>
            </w:r>
          </w:p>
          <w:p w14:paraId="215763B5" w14:textId="59CA3204" w:rsidR="00D22B3A" w:rsidRPr="00F476E6" w:rsidRDefault="00D22B3A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Parenting contract</w:t>
            </w:r>
          </w:p>
        </w:tc>
      </w:tr>
      <w:tr w:rsidR="00D22B3A" w:rsidRPr="00F476E6" w14:paraId="39222701" w14:textId="77777777" w:rsidTr="00D22B3A">
        <w:tc>
          <w:tcPr>
            <w:tcW w:w="1055" w:type="pct"/>
          </w:tcPr>
          <w:p w14:paraId="440CF7F0" w14:textId="77777777" w:rsidR="00D22B3A" w:rsidRPr="00F476E6" w:rsidRDefault="00D22B3A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90% and below (Persistent Absence)</w:t>
            </w:r>
          </w:p>
        </w:tc>
        <w:tc>
          <w:tcPr>
            <w:tcW w:w="1940" w:type="pct"/>
          </w:tcPr>
          <w:p w14:paraId="1C2FD53B" w14:textId="1CE442FE" w:rsidR="00D22B3A" w:rsidRDefault="00D22B3A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</w:t>
            </w:r>
            <w:r w:rsidRPr="00F476E6">
              <w:rPr>
                <w:rFonts w:asciiTheme="majorHAnsi" w:hAnsiTheme="majorHAnsi" w:cstheme="majorHAnsi"/>
              </w:rPr>
              <w:t>etter sent</w:t>
            </w:r>
            <w:r w:rsidRPr="00F476E6">
              <w:rPr>
                <w:rFonts w:asciiTheme="majorHAnsi" w:hAnsiTheme="majorHAnsi" w:cstheme="majorHAnsi"/>
              </w:rPr>
              <w:br/>
              <w:t>Barriers to attendance questionnaire</w:t>
            </w:r>
            <w:r w:rsidRPr="00F476E6">
              <w:rPr>
                <w:rFonts w:asciiTheme="majorHAnsi" w:hAnsiTheme="majorHAnsi" w:cstheme="majorHAnsi"/>
              </w:rPr>
              <w:br/>
              <w:t>Child-</w:t>
            </w:r>
            <w:proofErr w:type="spellStart"/>
            <w:r w:rsidRPr="00F476E6">
              <w:rPr>
                <w:rFonts w:asciiTheme="majorHAnsi" w:hAnsiTheme="majorHAnsi" w:cstheme="majorHAnsi"/>
              </w:rPr>
              <w:t>centred</w:t>
            </w:r>
            <w:proofErr w:type="spellEnd"/>
            <w:r w:rsidRPr="00F476E6">
              <w:rPr>
                <w:rFonts w:asciiTheme="majorHAnsi" w:hAnsiTheme="majorHAnsi" w:cstheme="majorHAnsi"/>
              </w:rPr>
              <w:t xml:space="preserve"> support plan</w:t>
            </w:r>
            <w:r w:rsidRPr="00F476E6">
              <w:rPr>
                <w:rFonts w:asciiTheme="majorHAnsi" w:hAnsiTheme="majorHAnsi" w:cstheme="majorHAnsi"/>
              </w:rPr>
              <w:br/>
              <w:t>Medical evidence required</w:t>
            </w:r>
            <w:r w:rsidRPr="00F476E6">
              <w:rPr>
                <w:rFonts w:asciiTheme="majorHAnsi" w:hAnsiTheme="majorHAnsi" w:cstheme="majorHAnsi"/>
              </w:rPr>
              <w:br/>
              <w:t>LA</w:t>
            </w:r>
            <w:r>
              <w:rPr>
                <w:rFonts w:asciiTheme="majorHAnsi" w:hAnsiTheme="majorHAnsi" w:cstheme="majorHAnsi"/>
              </w:rPr>
              <w:t xml:space="preserve"> advice / support</w:t>
            </w:r>
            <w:r w:rsidRPr="00F476E6">
              <w:rPr>
                <w:rFonts w:asciiTheme="majorHAnsi" w:hAnsiTheme="majorHAnsi" w:cstheme="majorHAnsi"/>
              </w:rPr>
              <w:t xml:space="preserve"> referral</w:t>
            </w:r>
            <w:r w:rsidRPr="00F476E6">
              <w:rPr>
                <w:rFonts w:asciiTheme="majorHAnsi" w:hAnsiTheme="majorHAnsi" w:cstheme="majorHAnsi"/>
              </w:rPr>
              <w:br/>
              <w:t xml:space="preserve">Parent meeting </w:t>
            </w:r>
          </w:p>
          <w:p w14:paraId="4090989D" w14:textId="03BDDF42" w:rsidR="00D22B3A" w:rsidRPr="00F476E6" w:rsidRDefault="00D22B3A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</w:t>
            </w:r>
            <w:r w:rsidRPr="00F476E6">
              <w:rPr>
                <w:rFonts w:asciiTheme="majorHAnsi" w:hAnsiTheme="majorHAnsi" w:cstheme="majorHAnsi"/>
              </w:rPr>
              <w:t>arenting contract</w:t>
            </w:r>
          </w:p>
        </w:tc>
        <w:tc>
          <w:tcPr>
            <w:tcW w:w="2005" w:type="pct"/>
          </w:tcPr>
          <w:p w14:paraId="7A1EE228" w14:textId="77777777" w:rsidR="00D22B3A" w:rsidRDefault="00D22B3A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Attendance Team </w:t>
            </w:r>
            <w:r w:rsidRPr="00F476E6">
              <w:rPr>
                <w:rFonts w:asciiTheme="majorHAnsi" w:hAnsiTheme="majorHAnsi" w:cstheme="majorHAnsi"/>
              </w:rPr>
              <w:t>Casework</w:t>
            </w:r>
            <w:r w:rsidRPr="00F476E6">
              <w:rPr>
                <w:rFonts w:asciiTheme="majorHAnsi" w:hAnsiTheme="majorHAnsi" w:cstheme="majorHAnsi"/>
              </w:rPr>
              <w:br/>
              <w:t>Referrals to external agencies</w:t>
            </w:r>
            <w:r w:rsidRPr="00F476E6">
              <w:rPr>
                <w:rFonts w:asciiTheme="majorHAnsi" w:hAnsiTheme="majorHAnsi" w:cstheme="majorHAnsi"/>
              </w:rPr>
              <w:br/>
              <w:t>Weekly pupil meetings</w:t>
            </w:r>
            <w:r w:rsidRPr="00F476E6">
              <w:rPr>
                <w:rFonts w:asciiTheme="majorHAnsi" w:hAnsiTheme="majorHAnsi" w:cstheme="majorHAnsi"/>
              </w:rPr>
              <w:br/>
              <w:t>Emergency EHCP review</w:t>
            </w:r>
            <w:r w:rsidRPr="00F476E6">
              <w:rPr>
                <w:rFonts w:asciiTheme="majorHAnsi" w:hAnsiTheme="majorHAnsi" w:cstheme="majorHAnsi"/>
              </w:rPr>
              <w:br/>
              <w:t>Education Supervision Order (ESO)</w:t>
            </w:r>
            <w:r w:rsidRPr="00F476E6">
              <w:rPr>
                <w:rFonts w:asciiTheme="majorHAnsi" w:hAnsiTheme="majorHAnsi" w:cstheme="majorHAnsi"/>
              </w:rPr>
              <w:br/>
              <w:t>Referral to CAMHs</w:t>
            </w:r>
          </w:p>
          <w:p w14:paraId="063BA47E" w14:textId="30C6483A" w:rsidR="00D22B3A" w:rsidRPr="00F476E6" w:rsidRDefault="00D22B3A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SENDCO / DSL involvement</w:t>
            </w:r>
          </w:p>
        </w:tc>
      </w:tr>
      <w:tr w:rsidR="00D22B3A" w:rsidRPr="00F476E6" w14:paraId="1411B7F5" w14:textId="77777777" w:rsidTr="00D22B3A">
        <w:tc>
          <w:tcPr>
            <w:tcW w:w="1055" w:type="pct"/>
          </w:tcPr>
          <w:p w14:paraId="049AC768" w14:textId="77777777" w:rsidR="00D22B3A" w:rsidRPr="00F476E6" w:rsidRDefault="00D22B3A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50% and below (Severe Absence)</w:t>
            </w:r>
          </w:p>
        </w:tc>
        <w:tc>
          <w:tcPr>
            <w:tcW w:w="1940" w:type="pct"/>
          </w:tcPr>
          <w:p w14:paraId="02499F4C" w14:textId="0FDA7355" w:rsidR="00D22B3A" w:rsidRDefault="00D22B3A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</w:t>
            </w:r>
            <w:r w:rsidRPr="00F476E6">
              <w:rPr>
                <w:rFonts w:asciiTheme="majorHAnsi" w:hAnsiTheme="majorHAnsi" w:cstheme="majorHAnsi"/>
              </w:rPr>
              <w:t>etter sent</w:t>
            </w:r>
            <w:r w:rsidRPr="00F476E6">
              <w:rPr>
                <w:rFonts w:asciiTheme="majorHAnsi" w:hAnsiTheme="majorHAnsi" w:cstheme="majorHAnsi"/>
              </w:rPr>
              <w:br/>
              <w:t>Severely absent case manager assigned</w:t>
            </w:r>
            <w:r w:rsidRPr="00F476E6">
              <w:rPr>
                <w:rFonts w:asciiTheme="majorHAnsi" w:hAnsiTheme="majorHAnsi" w:cstheme="majorHAnsi"/>
              </w:rPr>
              <w:br/>
              <w:t xml:space="preserve">Medical Evidence for </w:t>
            </w:r>
            <w:proofErr w:type="spellStart"/>
            <w:r w:rsidRPr="00F476E6">
              <w:rPr>
                <w:rFonts w:asciiTheme="majorHAnsi" w:hAnsiTheme="majorHAnsi" w:cstheme="majorHAnsi"/>
              </w:rPr>
              <w:t>authorised</w:t>
            </w:r>
            <w:proofErr w:type="spellEnd"/>
            <w:r w:rsidRPr="00F476E6">
              <w:rPr>
                <w:rFonts w:asciiTheme="majorHAnsi" w:hAnsiTheme="majorHAnsi" w:cstheme="majorHAnsi"/>
              </w:rPr>
              <w:t xml:space="preserve"> absence</w:t>
            </w:r>
            <w:r w:rsidRPr="00F476E6">
              <w:rPr>
                <w:rFonts w:asciiTheme="majorHAnsi" w:hAnsiTheme="majorHAnsi" w:cstheme="majorHAnsi"/>
              </w:rPr>
              <w:br/>
              <w:t>Case manager to review barriers to attendance questionnaire and child-</w:t>
            </w:r>
            <w:proofErr w:type="spellStart"/>
            <w:r w:rsidRPr="00F476E6">
              <w:rPr>
                <w:rFonts w:asciiTheme="majorHAnsi" w:hAnsiTheme="majorHAnsi" w:cstheme="majorHAnsi"/>
              </w:rPr>
              <w:t>centred</w:t>
            </w:r>
            <w:proofErr w:type="spellEnd"/>
            <w:r w:rsidRPr="00F476E6">
              <w:rPr>
                <w:rFonts w:asciiTheme="majorHAnsi" w:hAnsiTheme="majorHAnsi" w:cstheme="majorHAnsi"/>
              </w:rPr>
              <w:t xml:space="preserve"> plan</w:t>
            </w:r>
          </w:p>
          <w:p w14:paraId="3FBF971A" w14:textId="33ECDF83" w:rsidR="00D22B3A" w:rsidRDefault="00D22B3A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Team around the child internal meetings</w:t>
            </w:r>
          </w:p>
          <w:p w14:paraId="40E0A3D8" w14:textId="5D70E09A" w:rsidR="00D22B3A" w:rsidRPr="00F476E6" w:rsidRDefault="00D22B3A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SENDCO / DSL involvement</w:t>
            </w:r>
          </w:p>
        </w:tc>
        <w:tc>
          <w:tcPr>
            <w:tcW w:w="2005" w:type="pct"/>
          </w:tcPr>
          <w:p w14:paraId="04FA5EC1" w14:textId="390317D4" w:rsidR="00D22B3A" w:rsidRPr="00F476E6" w:rsidRDefault="00D22B3A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Referral to Social services</w:t>
            </w:r>
            <w:r w:rsidRPr="00F476E6">
              <w:rPr>
                <w:rFonts w:asciiTheme="majorHAnsi" w:hAnsiTheme="majorHAnsi" w:cstheme="majorHAnsi"/>
              </w:rPr>
              <w:br/>
              <w:t>Educational Psychologist referral</w:t>
            </w:r>
            <w:r w:rsidRPr="00F476E6">
              <w:rPr>
                <w:rFonts w:asciiTheme="majorHAnsi" w:hAnsiTheme="majorHAnsi" w:cstheme="majorHAnsi"/>
              </w:rPr>
              <w:br/>
              <w:t>Education Supervision Order (ESO)</w:t>
            </w:r>
            <w:r w:rsidRPr="00F476E6">
              <w:rPr>
                <w:rFonts w:asciiTheme="majorHAnsi" w:hAnsiTheme="majorHAnsi" w:cstheme="majorHAnsi"/>
              </w:rPr>
              <w:br/>
              <w:t>AP provided by LA (15+ days missed due to illness</w:t>
            </w:r>
            <w:r>
              <w:rPr>
                <w:rFonts w:asciiTheme="majorHAnsi" w:hAnsiTheme="majorHAnsi" w:cstheme="majorHAnsi"/>
              </w:rPr>
              <w:t xml:space="preserve"> only if applicable</w:t>
            </w:r>
            <w:r w:rsidRPr="00F476E6">
              <w:rPr>
                <w:rFonts w:asciiTheme="majorHAnsi" w:hAnsiTheme="majorHAnsi" w:cstheme="majorHAnsi"/>
              </w:rPr>
              <w:t>)</w:t>
            </w:r>
          </w:p>
        </w:tc>
      </w:tr>
    </w:tbl>
    <w:p w14:paraId="06CADB12" w14:textId="77777777" w:rsidR="00D22B3A" w:rsidRDefault="00D22B3A" w:rsidP="00344418"/>
    <w:sectPr w:rsidR="00D22B3A" w:rsidSect="00344418">
      <w:headerReference w:type="default" r:id="rId8"/>
      <w:footerReference w:type="even" r:id="rId9"/>
      <w:footerReference w:type="default" r:id="rId10"/>
      <w:footerReference w:type="first" r:id="rId11"/>
      <w:pgSz w:w="15840" w:h="12240" w:orient="landscape"/>
      <w:pgMar w:top="720" w:right="720" w:bottom="720" w:left="720" w:header="113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09CFD" w14:textId="77777777" w:rsidR="00D22B3A" w:rsidRDefault="00D22B3A" w:rsidP="00D22B3A">
      <w:pPr>
        <w:spacing w:after="0" w:line="240" w:lineRule="auto"/>
      </w:pPr>
      <w:r>
        <w:separator/>
      </w:r>
    </w:p>
  </w:endnote>
  <w:endnote w:type="continuationSeparator" w:id="0">
    <w:p w14:paraId="617B9D5A" w14:textId="77777777" w:rsidR="00D22B3A" w:rsidRDefault="00D22B3A" w:rsidP="00D22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30027" w14:textId="4583FB64" w:rsidR="00D22B3A" w:rsidRDefault="00D22B3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3501666" wp14:editId="009405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1101489755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C7FC13" w14:textId="2E1E52AC" w:rsidR="00D22B3A" w:rsidRPr="00D22B3A" w:rsidRDefault="00D22B3A" w:rsidP="00D22B3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22B3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50166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9.0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57C7FC13" w14:textId="2E1E52AC" w:rsidR="00D22B3A" w:rsidRPr="00D22B3A" w:rsidRDefault="00D22B3A" w:rsidP="00D22B3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22B3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EAD71" w14:textId="23D6FEE1" w:rsidR="00D22B3A" w:rsidRDefault="00D22B3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9FCCF30" wp14:editId="1B6241DB">
              <wp:simplePos x="457200" y="71501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1829831458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21FAC8" w14:textId="389EA133" w:rsidR="00D22B3A" w:rsidRPr="00D22B3A" w:rsidRDefault="00D22B3A" w:rsidP="00D22B3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22B3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FCCF3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6.2pt;height:29.0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3E21FAC8" w14:textId="389EA133" w:rsidR="00D22B3A" w:rsidRPr="00D22B3A" w:rsidRDefault="00D22B3A" w:rsidP="00D22B3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22B3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C0A22" w14:textId="620260AE" w:rsidR="00D22B3A" w:rsidRDefault="00D22B3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043DB4A" wp14:editId="06ECAB3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1105885345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0CEB62" w14:textId="7AAEC96B" w:rsidR="00D22B3A" w:rsidRPr="00D22B3A" w:rsidRDefault="00D22B3A" w:rsidP="00D22B3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22B3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43DB4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margin-left:0;margin-top:0;width:36.2pt;height:29.0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" filled="f" stroked="f">
              <v:fill o:detectmouseclick="t"/>
              <v:textbox style="mso-fit-shape-to-text:t" inset="0,0,0,15pt">
                <w:txbxContent>
                  <w:p w14:paraId="300CEB62" w14:textId="7AAEC96B" w:rsidR="00D22B3A" w:rsidRPr="00D22B3A" w:rsidRDefault="00D22B3A" w:rsidP="00D22B3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22B3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381C3" w14:textId="77777777" w:rsidR="00D22B3A" w:rsidRDefault="00D22B3A" w:rsidP="00D22B3A">
      <w:pPr>
        <w:spacing w:after="0" w:line="240" w:lineRule="auto"/>
      </w:pPr>
      <w:r>
        <w:separator/>
      </w:r>
    </w:p>
  </w:footnote>
  <w:footnote w:type="continuationSeparator" w:id="0">
    <w:p w14:paraId="4233ABD3" w14:textId="77777777" w:rsidR="00D22B3A" w:rsidRDefault="00D22B3A" w:rsidP="00D22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B1C09" w14:textId="42813CE9" w:rsidR="00817ECD" w:rsidRDefault="00817ECD" w:rsidP="00817ECD">
    <w:pPr>
      <w:pStyle w:val="Header"/>
      <w:jc w:val="right"/>
    </w:pPr>
    <w:r>
      <w:rPr>
        <w:noProof/>
      </w:rPr>
      <w:drawing>
        <wp:inline distT="0" distB="0" distL="0" distR="0" wp14:anchorId="730A9E58" wp14:editId="79697ECA">
          <wp:extent cx="952500" cy="569595"/>
          <wp:effectExtent l="0" t="0" r="0" b="1905"/>
          <wp:docPr id="1462308353" name="Picture 1" descr="A purple sign with whit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2308353" name="Picture 1" descr="A purple sign with white text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569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68253821">
    <w:abstractNumId w:val="8"/>
  </w:num>
  <w:num w:numId="2" w16cid:durableId="918515787">
    <w:abstractNumId w:val="6"/>
  </w:num>
  <w:num w:numId="3" w16cid:durableId="2138796143">
    <w:abstractNumId w:val="5"/>
  </w:num>
  <w:num w:numId="4" w16cid:durableId="1985428989">
    <w:abstractNumId w:val="4"/>
  </w:num>
  <w:num w:numId="5" w16cid:durableId="27880107">
    <w:abstractNumId w:val="7"/>
  </w:num>
  <w:num w:numId="6" w16cid:durableId="852570827">
    <w:abstractNumId w:val="3"/>
  </w:num>
  <w:num w:numId="7" w16cid:durableId="1048069715">
    <w:abstractNumId w:val="2"/>
  </w:num>
  <w:num w:numId="8" w16cid:durableId="1876194619">
    <w:abstractNumId w:val="1"/>
  </w:num>
  <w:num w:numId="9" w16cid:durableId="1531795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6626D"/>
    <w:rsid w:val="0015074B"/>
    <w:rsid w:val="0020725E"/>
    <w:rsid w:val="0029639D"/>
    <w:rsid w:val="00326F90"/>
    <w:rsid w:val="00344418"/>
    <w:rsid w:val="00817ECD"/>
    <w:rsid w:val="00AA1D8D"/>
    <w:rsid w:val="00B47730"/>
    <w:rsid w:val="00C31D3B"/>
    <w:rsid w:val="00C9281B"/>
    <w:rsid w:val="00CB0664"/>
    <w:rsid w:val="00D22B3A"/>
    <w:rsid w:val="00DC0D3D"/>
    <w:rsid w:val="00F476E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D934D4"/>
  <w14:defaultImageDpi w14:val="300"/>
  <w15:docId w15:val="{6D06038E-2171-48F5-B286-093FA12B2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496</Words>
  <Characters>3067</Characters>
  <Application>Microsoft Office Word</Application>
  <DocSecurity>0</DocSecurity>
  <Lines>139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Gibson</dc:creator>
  <cp:keywords/>
  <dc:description>generated by python-docx</dc:description>
  <cp:lastModifiedBy>Beth Gibson</cp:lastModifiedBy>
  <cp:revision>5</cp:revision>
  <dcterms:created xsi:type="dcterms:W3CDTF">2025-09-15T09:57:00Z</dcterms:created>
  <dcterms:modified xsi:type="dcterms:W3CDTF">2025-10-27T10:55:00Z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41ea78a1,41a7665b,6d110322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OFFICIAL</vt:lpwstr>
  </property>
  <property fmtid="{D5CDD505-2E9C-101B-9397-08002B2CF9AE}" pid="5" name="MSIP_Label_a17471b1-27ab-4640-9264-e69a67407ca3_Enabled">
    <vt:lpwstr>true</vt:lpwstr>
  </property>
  <property fmtid="{D5CDD505-2E9C-101B-9397-08002B2CF9AE}" pid="6" name="MSIP_Label_a17471b1-27ab-4640-9264-e69a67407ca3_SetDate">
    <vt:lpwstr>2025-09-15T09:57:39Z</vt:lpwstr>
  </property>
  <property fmtid="{D5CDD505-2E9C-101B-9397-08002B2CF9AE}" pid="7" name="MSIP_Label_a17471b1-27ab-4640-9264-e69a67407ca3_Method">
    <vt:lpwstr>Standard</vt:lpwstr>
  </property>
  <property fmtid="{D5CDD505-2E9C-101B-9397-08002B2CF9AE}" pid="8" name="MSIP_Label_a17471b1-27ab-4640-9264-e69a67407ca3_Name">
    <vt:lpwstr>BCC - OFFICIAL</vt:lpwstr>
  </property>
  <property fmtid="{D5CDD505-2E9C-101B-9397-08002B2CF9AE}" pid="9" name="MSIP_Label_a17471b1-27ab-4640-9264-e69a67407ca3_SiteId">
    <vt:lpwstr>699ace67-d2e4-4bcd-b303-d2bbe2b9bbf1</vt:lpwstr>
  </property>
  <property fmtid="{D5CDD505-2E9C-101B-9397-08002B2CF9AE}" pid="10" name="MSIP_Label_a17471b1-27ab-4640-9264-e69a67407ca3_ActionId">
    <vt:lpwstr>af715451-79af-47f7-8a8e-6cf418706b19</vt:lpwstr>
  </property>
  <property fmtid="{D5CDD505-2E9C-101B-9397-08002B2CF9AE}" pid="11" name="MSIP_Label_a17471b1-27ab-4640-9264-e69a67407ca3_ContentBits">
    <vt:lpwstr>2</vt:lpwstr>
  </property>
  <property fmtid="{D5CDD505-2E9C-101B-9397-08002B2CF9AE}" pid="12" name="MSIP_Label_a17471b1-27ab-4640-9264-e69a67407ca3_Tag">
    <vt:lpwstr>10, 3, 0, 1</vt:lpwstr>
  </property>
</Properties>
</file>